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Eingang/ Gang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03788434" name="01a0476b-6cad-7aac-b53c-d469401dba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441596" name="01a0476b-6cad-7aac-b53c-d469401dba7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43111430" name="01a0476e-5a8b-7f04-8fb8-319a58c7a7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911939" name="01a0476e-5a8b-7f04-8fb8-319a58c7a7d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58918580" name="01a04772-ca01-7cd4-ad3c-3110fc4ed4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553700" name="01a04772-ca01-7cd4-ad3c-3110fc4ed42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54834331" name="01a04774-c23c-7b34-b5c2-8a11f3f23d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71865" name="01a04774-c23c-7b34-b5c2-8a11f3f23df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6154594" name="01a04776-d132-7738-b5c9-210ed2f156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353607" name="01a04776-d132-7738-b5c9-210ed2f1560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79927877" name="01a0476c-8e31-7a91-8414-45475690ff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697196" name="01a0476c-8e31-7a91-8414-45475690ff7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9897556" name="01a04770-4711-7c68-b84a-70f1c022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5512019" name="01a04770-4711-7c68-b84a-70f1c022622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2147361631" name="01a0476d-8b90-748c-867a-dd5467e5dd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606465" name="01a0476d-8b90-748c-867a-dd5467e5dd3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5470328" name="01a0476f-428f-7eb5-a822-9ca83f5de7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435139" name="01a0476f-428f-7eb5-a822-9ca83f5de7f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96726578" name="01a04771-7291-73f9-8f83-4041973fbe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425637" name="01a04771-7291-73f9-8f83-4041973fbef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8786995" name="01a04773-8aaf-775e-93de-5dea182352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26357" name="01a04773-8aaf-775e-93de-5dea182352b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Leichtbauelemente mit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13815824" name="01a04775-bcc2-76e2-adf8-c27ed66dc6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1746450" name="01a04775-bcc2-76e2-adf8-c27ed66dc63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9958085" name="01a04777-f64f-7d51-98a7-b4477e29e7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681066" name="01a04777-f64f-7d51-98a7-b4477e29e75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</w:tc>
        <w:tc>
          <w:p>
            <w:pPr>
              <w:spacing w:before="0" w:after="0" w:line="240" w:lineRule="auto"/>
            </w:pPr>
            <w:r>
              <w:t>Fensterbank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53839232" name="01a0477b-efb7-7b88-9842-ed3abdabaa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513914" name="01a0477b-efb7-7b88-9842-ed3abdabaaf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7540427" name="01a048a2-39b8-7006-8d3a-3559a78e4b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794266" name="01a048a2-39b8-7006-8d3a-3559a78e4b6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Hönggerstrasse 82, 8037 Zürich</w:t>
          </w:r>
        </w:p>
        <w:p>
          <w:pPr>
            <w:spacing w:before="0" w:after="0"/>
          </w:pPr>
          <w:r>
            <w:t>DN 1178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